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0713627" name="019d66ec-f8d8-7743-872a-eca8d31ba4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2450393" name="019d66ec-f8d8-7743-872a-eca8d31ba43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0547324" name="019d66ed-27e2-70f8-8905-beded8ba44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8635949" name="019d66ed-27e2-70f8-8905-beded8ba44e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04995731" name="019d66fa-d943-7007-a992-8c3ed4e3aa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1046711" name="019d66fa-d943-7007-a992-8c3ed4e3aa0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85460147" name="019d66fa-fd76-7378-82ce-f1032b2b31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3184804" name="019d66fa-fd76-7378-82ce-f1032b2b31e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